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Host DOCX</w:t>
      </w:r>
    </w:p>
    <w:p>
      <w:r>
        <w:t>This DOCX has embedded files under word/embeddings/.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embeddings/embedded_note.txt>This is an embedded TXT file for doctr testing.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