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Level 1 Host DOCX</w:t>
      </w:r>
    </w:p>
    <w:p>
      <w:r>
        <w:t>Host DOCX for recursive embedded-file testing.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embeddings/leaf_note.txt>Leaf payload for recursive embedding test.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